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澳教语言部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AngelaSmith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03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学术英语Ⅵ—ASP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学术英语Ⅵ—ASP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学术英语Ⅵ—ASP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学术英语Ⅵ—ASP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泰州-J2-522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泰州-J2-522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学术英语Ⅵ—ASP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学术英语Ⅵ—ASP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泰州-J2-522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